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Queen’s University Faculty of Heath Sciences vignette makes a strong case for why they do not use off-the-job training methods, focusing learning at the beside with real patients.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Instructor-led classroom training continues to be the most popular method of providing training in both Canada and the United States.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The lecture method offers tremendous advantages over other training methods particularly if the learning outcomes are geared toward changing behaviour or acquisition of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The discussion method is a training method strongly linked with the development of critical thinking skills and declarative knowledge acquisition.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One advantage of audio-visual methods used in a training program is the ability of the trainer to control the pace of the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The case study method of training works best in structured and formalized classroom settings.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Several studies have found that using cases improves communication skills and problem solving, and enables students to better understand management situations.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 and case study methods share many similarities including length of material provided, scope of issues covered, and preparation requirements.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When compared with the case study method case incidents tend to be broad in scope, often dealing with multiple complex management issues.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Some evidence suggests a “mixed modelling strategy” in program design is in fact more effective for behavioural generalization versus simply showing the trainee the correct behaviour.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seems to support the idea that transfer of behaviour to the worksite is straightforward if behaviour modelling is used as the primary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It is important that the model used in behaviour modelling training is someone who is perceived to be credible by the trainer.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The role-play instructional method has three stages: development, enactment, and debriefing.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weaknesses associated with role plays is the notion that role plays must always include just three actors: a manager or supervisor, an employee, and an observer. Variations to this approach are not encouraged.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The debrief phase of role play is of critical importance and should last much longer than the enactment phase. Through feedback and reflection, learning really occurs during the debrief phase.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limitations of role play is that trainees are not shown exactly what to do and how to behave prior to participating in the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An example of physical fidelity is providing mechanics with the same tools in training as the tools they will be using on the job.</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 are operating models of physical or social events designed to represent real situations.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Both psychological and physical fidelity deal with creating training environments that are only partially similar to real situations. At a basic level, it deals with having trainees experiment in scenarios that are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to occur in real life. This allows trainees to generalize behaviours.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The most important determinant of training method choice should be based on the objectives and learning outcomes required of the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types of instructional methods does Queen’s University use to train health professionals?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9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 and case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discussion and case incident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on-the-job instructional methods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 and state-of-the-art technology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The lecture method is the most widely used instructional method. Which of the following is an ideal match for choosing the lecture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5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outcomes are centred around changing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outcomes are centred around changing attitudes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want a passive learning experience and cost considerations are important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have different levels of knowledge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are drawback(s) of training that relies solely on the lecture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0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too much information is transferred in a short period of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linkage between content and learning outcomes is usually weak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too much emphasis on accommodating different learning styles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not an effective method to develop skills and change behaviours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should the trainer first determine before deciding on a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what trainees are expected to know after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skills and the mix of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detail needed and how he/she will present the material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humour needed to make the lecture interesting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Mathew is a corporate trainer for a local paint company. He is trying to decide how to best choose a specific instructional method that would allow the experiences of trainees to be leveraged during training. Which of the following would likely be a good choice for Mathew to use?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discussion method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technology-based simulation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 coupled with off-the job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If not designed properly, the discussion instructional method may undermine the learning experience. Which of the following would you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consider to be a potential drawback of the discussion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helps trainees recognize what they do not know but should know</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difficult to implement with large groups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some trainees may not have an opportunity to participate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discussion may be controlled by a few trainees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Harvey, a corporate trainer, decides to use the discussion method during a training session. What is one key item that Harvey should be careful to ensure in order to facilitate learning outcomes using the discussion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6"/>
              <w:gridCol w:w="80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discussion is not dominated by a few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the trainer acts as the presenter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all trainees have comparable educational backgrounds and similar work experiences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that the seating configuration has a formal setting arrangement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might a trainer do to overcome some of the shortcomings of the discussion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4"/>
              <w:gridCol w:w="80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that trainees have similar experiences with the company, and generally have the same level of education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ensure that groups have at least ten participants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have a senior executive stop by the session to share his/her viewpoint at the start of the session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have a seating arrangement that encourages within-group discussion, ideally a circle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Duane, a corporate trainer, is putting together a training program that will help new managers learn how to make decisions based on realistic management scenarios. He wants to make sure trainees experience different scenarios with different challenges and goals. Which of the following would be an ideal instructional method given Duane’s learning goals?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lectures and videos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videos and discussions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studies and case incidents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on-the job instructional methods such as mentoring and coaching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which off-the-job instructional training method is used by the majority of business schools when the focus of the class is the development of critical thinking and decision making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In which training method do trainees discuss, analyze, and solve problems based on a real-life situation?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discussion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One of your colleagues approaches you for a few tips on how to best put together a training session using the case method.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tip you should provide?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case should be realistic and free of personal biases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case writer should avoid facts and keep the information vague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case writer should not make assumptions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case should challenge the trainees’ critical thinking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method often creates frustration for trainees given the lack of information presented, particularly when the trainees lack experience?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action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what is the typical reaction to fictitious cases used in a training event?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boredom and distrust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disinterest and irrelevance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apathy and suspicion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tedium and doubt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A corporate trainer wants trainees to focus solutions on one single topic by providing a very short version of a full case. Which method should this trainer use?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trainer wants to inject an element of experiential learning into his lectures. At the same time, he does not want to spend a lot of time preparing a detailed case requiring significant preparation time by the trainees prior to the lecture. What instructional method should this trainer consider to supplement his lectures?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1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action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instructional method would you suggest would be most appropriate for teaching interpersonal and supervisory skills to a group of managers?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action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audio-visual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Significant research exists supporting the effectiveness of behaviour modelling training. Which of the following variables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linked to strong on-the-job transfer when a trainer uses behaviour modelling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5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positive and negative behaviours are displayed by models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 goal setting is encouraged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managers are trained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experimental training methods are used in conjunction with behaviour modelling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suggests a five-step process when implementing behaviour modelling training. Which of the following steps is considered the most difficult to execute?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define the desired behaviours to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trainees with the opportunity to practise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timely feedback to trainees, positive or negative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an on-the-job environment that supports the learned behaviours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 is grounded on four general principles of learning linked together to create a strong learning process or chain. Which of those principles has been found in research to be the weakest link in this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transfer to the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reinforcement via rewards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rehearsal or practice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physical fidelity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A human resource manager asks you for advice. She wants to introduce a training program that will help resolve personality conflicts at work so employees may improve the way they communicate with each other. All else being equal, what off-the-job training method would you recommend to the manager?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games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may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a “best practice” when using role play as a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trust has to be established and an open and inclusive environment is needed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mistakes should be used as learning opportunities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trainer should act as a facilitator during the debrief phase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given the free-flow nature of this training method, trainers do not need to determine learning outcomes prior to the training session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one key difference between role play and behaviour modelling?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0"/>
              <w:gridCol w:w="80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 does not provide the trainee with the correct response prior to role playing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are synonymous except that behaviour modelling has more research supporting its usage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using the behaviour modelling method have much more control over learning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one is used primarily on-the-job, while the other takes place in classrooms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method should have operating models of both physical and psychological fidelity associated with it?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method would you recommend the Canadian Armed Forces use to decrease driving accidents associated with its armoured vehicle units?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4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observation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concept ensures trainees are trained with tools that resemble as closely as possible the tools used on the actual job?</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1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physical fidelity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physiological fidelity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psychological fidelity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psychosocial fidelity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asked to use games as a training method during a corporate retreat event. What is one potential drawback associated with this training method that you should be looking out for?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49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tendency for trainers to be uncomfortable with the method and hence resist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tendency to focus exclusively on one functional area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tendency to create potential unhealthy competition between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tendency for trainees to not enjoy games as a training method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A particular company approaches its human resources department and asks the manager of training and development (T&amp;D) to create training programs that tackle real-world issues facing the company. What training method would the manager of T&amp;D likely pick?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1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action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games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training methods incorporates more adult learning principles than are used in other training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1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action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combination of lectures and case incidents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Given the content presented in the textbook on off-the-job training methods, which of the following statements is correct?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off-the-job training methods have been found to be the most effective when trying to improve organizational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lecture method is the most effective method when training outcomes are centred on changing the behaviour of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before choosing a training method, trainers must consider the cost and resources available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objectives and resource constraints should drive the choice of training method used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a) List at least five benefits of using the discussion method.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Identify potential challenges trainers may experience when using the discussion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The discussion method is useful to: (1) help trainees recognize what they do not know but should know; (2) provide trainees with an opportunity to get their questions answered; (3) allow trainees to get advice on matters that are of concern to them; (4) allow trainees an opportunity to share ideas and derive a common wisdom; and (5) provide a way for trainees to learn more about each other.</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Students may indeed identify several other issues. That said, the following are perhaps the most germane: create an open and trusting environment, ensure positive reinforcement, ensure some basic level of literacy, make sure reluctant participants are engaged, make sure the discussion is not dominated by one or two trainees, and make sure the discussion stays on topic and does not go off on a tangent.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Compare and contrast the case study and the case incident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studies involve trainees discussing, analyzing, and solving problems based on real situations. They are used primarily to introduce realism into trainees’ learning, and deal with a variety of problems, goals, facts, conditions, and conflicts. They are useful for teaching trainees how to make decisions and to be creative and think independently. They may be written in a variety of styles, but are usually quite lengthy and detailed (up to 20 pages). Case incidents also introduce realism to the training, but usually focus on one particular situation or problem, therefore they are much shorter (usually only one page) and less detailed.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explain the four general principles of learning that the behaviour modelling technique is based upon.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 is based on (1) observation, in which the desired behaviour is modelled; (2) rehearsal, during which time the trainee is given opportunities to practise the new behaviour; (3) reinforcement, during which time the practice of the desired behaviour is encouraged and rewarded; and (4) transfer, during which time the new behaviour is applied back in the work environment.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Outline and briefly describe the advantages and disadvantages of using games as a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Some of the advantages of using games are that they incorporate sound learning principles such as learning from experience, active practice, and direct application to real problems. As well, they can be fun and energizing, plus they create opportunities for trainees to work together. Disadvantages include the prospect that the trainees might learn the wrong things, the game might not link strongly to the training objectives, and the risk that the competition the game generates may become the focus instead of the learning it is supposed to result in.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John is trying to determine which off-the-job training methods he will be using for a new group of managers. He wants to make a list identifying variables he should consider before deciding on training methods. What are the factors that he should determine before choosing training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choice depends on the following five factors: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Training objectives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Cost and resources available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On-the-job application of learning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Trainer’s skill and preferences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(5) Trainee characteristics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a training specialist responsible for training bartenders for a nightclub chain. You have decided to incorporate the notion of fidelity into your training plan. In a training context, describe and contrast physical and psychological fidelity. How would you incorporate these elements of fidelity into your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Physical fidelity has to do with the similarity of the physical aspects of a simulation (e.g., equipment, tasks, and surroundings) to the actual job. Psychological fidelity has to do with the similarity of the psychological conditions of the simulation to the actual work environment. The trainer should make sure the tasks (making drinks etc.) use the same tools/mixes in training as the tools/mixes at the work site. Furthermore, the trainer should inject time pressures and expose bartenders to high levels of noise and perhaps “unruly customers.” In short, make the training as realistic as possible.</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6 - Off-the-Job Training Methods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 Off-the-Job Training Methods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